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/>
          <w:sz w:val="18"/>
          <w:szCs w:val="18"/>
        </w:rPr>
        <w:t>mysql数据库期末考试题及答案</w:t>
      </w:r>
    </w:p>
    <w:p>
      <w:pPr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b/>
          <w:bCs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sz w:val="18"/>
          <w:szCs w:val="18"/>
        </w:rPr>
        <w:t>一、单项选择题（每题2分，共20分）</w:t>
      </w:r>
    </w:p>
    <w:p>
      <w:pPr>
        <w:spacing w:line="360" w:lineRule="auto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1. MySQL数据库中，以下哪个不是数据类型？（  ）</w:t>
      </w:r>
    </w:p>
    <w:p>
      <w:pPr>
        <w:spacing w:line="360" w:lineRule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A. INT</w:t>
      </w:r>
    </w:p>
    <w:p>
      <w:pPr>
        <w:spacing w:line="360" w:lineRule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B. VARCHAR</w:t>
      </w:r>
    </w:p>
    <w:p>
      <w:pPr>
        <w:spacing w:line="360" w:lineRule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C. DATETIME</w:t>
      </w:r>
    </w:p>
    <w:p>
      <w:pPr>
        <w:spacing w:line="360" w:lineRule="auto"/>
        <w:rPr>
          <w:rFonts w:hint="eastAsia" w:ascii="宋体" w:hAnsi="宋体" w:eastAsia="宋体" w:cs="宋体"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color w:val="FF0000"/>
          <w:sz w:val="18"/>
          <w:szCs w:val="18"/>
        </w:rPr>
        <w:t>D. TEXT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2. 在MySQL中，以下哪个命令用于查看数据库列表？（  ）</w:t>
      </w:r>
    </w:p>
    <w:p>
      <w:pPr>
        <w:spacing w:line="360" w:lineRule="auto"/>
        <w:ind w:leftChars="20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A. SHOW TABLES</w:t>
      </w:r>
    </w:p>
    <w:p>
      <w:pPr>
        <w:spacing w:line="360" w:lineRule="auto"/>
        <w:ind w:leftChars="200"/>
        <w:rPr>
          <w:rFonts w:hint="eastAsia" w:ascii="宋体" w:hAnsi="宋体" w:eastAsia="宋体" w:cs="宋体"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color w:val="FF0000"/>
          <w:sz w:val="18"/>
          <w:szCs w:val="18"/>
        </w:rPr>
        <w:t>B. SHOW DATABASES</w:t>
      </w:r>
    </w:p>
    <w:p>
      <w:pPr>
        <w:spacing w:line="360" w:lineRule="auto"/>
        <w:ind w:leftChars="20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C. SELECT DATABASES</w:t>
      </w:r>
    </w:p>
    <w:p>
      <w:pPr>
        <w:spacing w:line="360" w:lineRule="auto"/>
        <w:ind w:leftChars="20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D. DESCRIBE DATABASES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3. 如果要创建一个名为“students”的表，并包含“id”和“name”两个字段，以下哪个SQL语句是正确的？（  ）</w:t>
      </w:r>
    </w:p>
    <w:p>
      <w:pPr>
        <w:spacing w:line="360" w:lineRule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A. CREATE TABLE students(id, name);</w:t>
      </w:r>
    </w:p>
    <w:p>
      <w:pPr>
        <w:spacing w:line="360" w:lineRule="auto"/>
        <w:ind w:firstLine="425"/>
        <w:rPr>
          <w:rFonts w:hint="eastAsia" w:ascii="宋体" w:hAnsi="宋体" w:eastAsia="宋体" w:cs="宋体"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color w:val="FF0000"/>
          <w:sz w:val="18"/>
          <w:szCs w:val="18"/>
        </w:rPr>
        <w:t xml:space="preserve">   B. CREATE TABLE students(id INT, name VARCHAR(255));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C. CREATE TABLE students(id, name INT, VARCHAR(255));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D. CREATE TABLE students(id INT, name INT);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4. 在MySQL中，以下哪个函数用于计算平均值？（  ）</w:t>
      </w:r>
    </w:p>
    <w:p>
      <w:pPr>
        <w:spacing w:line="360" w:lineRule="auto"/>
        <w:rPr>
          <w:rFonts w:hint="eastAsia" w:ascii="宋体" w:hAnsi="宋体" w:eastAsia="宋体" w:cs="宋体"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color w:val="FF0000"/>
          <w:sz w:val="18"/>
          <w:szCs w:val="18"/>
        </w:rPr>
        <w:t>A. AVG()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B. SUM()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C. COUNT()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D. MAX()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5. 如果要查询“students”表中所有学生的姓名，以下哪个SQL语句是正确的？（  ）</w:t>
      </w:r>
    </w:p>
    <w:p>
      <w:pPr>
        <w:spacing w:line="360" w:lineRule="auto"/>
        <w:ind w:firstLine="720" w:firstLineChars="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A. SELECT * FROM students;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</w:t>
      </w:r>
      <w:r>
        <w:rPr>
          <w:rFonts w:hint="eastAsia" w:ascii="宋体" w:hAnsi="宋体" w:eastAsia="宋体" w:cs="宋体"/>
          <w:color w:val="FF0000"/>
          <w:sz w:val="18"/>
          <w:szCs w:val="18"/>
        </w:rPr>
        <w:t xml:space="preserve"> B. SELECT name FROM students;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C. SELECT id, name FROM students;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D. SELECT students.name;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6. 在MySQL中，以下哪个命令用于删除表？（  ）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A. REMOVE TABLE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</w:t>
      </w:r>
      <w:r>
        <w:rPr>
          <w:rFonts w:hint="eastAsia" w:ascii="宋体" w:hAnsi="宋体" w:eastAsia="宋体" w:cs="宋体"/>
          <w:color w:val="FF0000"/>
          <w:sz w:val="18"/>
          <w:szCs w:val="18"/>
        </w:rPr>
        <w:t xml:space="preserve">  B. DROP TABLE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C. DELETE TABLE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D. CLEAR TABLE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7. 如果要向“students”表中插入一条新记录，以下哪个SQL语句是正确的？（  ）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A. INSERT INTO students VALUES(1, 'John');</w:t>
      </w:r>
    </w:p>
    <w:p>
      <w:pPr>
        <w:spacing w:line="360" w:lineRule="auto"/>
        <w:ind w:firstLine="425"/>
        <w:rPr>
          <w:rFonts w:hint="eastAsia" w:ascii="宋体" w:hAnsi="宋体" w:eastAsia="宋体" w:cs="宋体"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color w:val="FF0000"/>
          <w:sz w:val="18"/>
          <w:szCs w:val="18"/>
        </w:rPr>
        <w:t xml:space="preserve">   B. INSERT INTO students (id, name) VALUES(1, 'John');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C. INSERT INTO students (1, 'John');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D. INSERT INTO students VALUES(1, 'John') INTO (id, name);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8. 在MySQL中，以下哪个命令用于更新表中的记录？（  ）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</w:t>
      </w:r>
      <w:r>
        <w:rPr>
          <w:rFonts w:hint="eastAsia" w:ascii="宋体" w:hAnsi="宋体" w:eastAsia="宋体" w:cs="宋体"/>
          <w:color w:val="FF0000"/>
          <w:sz w:val="18"/>
          <w:szCs w:val="18"/>
        </w:rPr>
        <w:t xml:space="preserve">  A. UPDATE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B. MODIFY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C. CHANGE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D. ALTER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9. 如果要删除“students”表中的一条记录，以下哪个SQL语句是正确的？（  ）</w:t>
      </w:r>
    </w:p>
    <w:p>
      <w:pPr>
        <w:spacing w:line="360" w:lineRule="auto"/>
        <w:ind w:firstLine="425"/>
        <w:rPr>
          <w:rFonts w:hint="eastAsia" w:ascii="宋体" w:hAnsi="宋体" w:eastAsia="宋体" w:cs="宋体"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color w:val="FF0000"/>
          <w:sz w:val="18"/>
          <w:szCs w:val="18"/>
        </w:rPr>
        <w:t xml:space="preserve">   A. DELETE FROM students WHERE id = 1;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B. REMOVE FROM students WHERE id = 1;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C. DROP FROM students WHERE id = 1;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D. CLEAR FROM students WHERE id = 1;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10. 在MySQL中，以下哪个命令用于创建数据库？（  ）</w:t>
      </w:r>
    </w:p>
    <w:p>
      <w:pPr>
        <w:spacing w:line="360" w:lineRule="auto"/>
        <w:ind w:firstLine="425"/>
        <w:rPr>
          <w:rFonts w:hint="eastAsia" w:ascii="宋体" w:hAnsi="宋体" w:eastAsia="宋体" w:cs="宋体"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color w:val="FF0000"/>
          <w:sz w:val="18"/>
          <w:szCs w:val="18"/>
        </w:rPr>
        <w:t xml:space="preserve">    A. CREATE DATABASE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B. NEW DATABASE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C. START DATABASE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D. INIT DATABASE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sz w:val="18"/>
          <w:szCs w:val="18"/>
        </w:rPr>
        <w:t>二、多项选择题（每题3分，共15分）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720" w:firstLineChars="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1. 在MySQL中，以下哪些是合法的SQL语句？（  ）</w:t>
      </w:r>
    </w:p>
    <w:p>
      <w:pPr>
        <w:spacing w:line="360" w:lineRule="auto"/>
        <w:ind w:firstLine="425"/>
        <w:rPr>
          <w:rFonts w:hint="eastAsia" w:ascii="宋体" w:hAnsi="宋体" w:eastAsia="宋体" w:cs="宋体"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color w:val="FF0000"/>
          <w:sz w:val="18"/>
          <w:szCs w:val="18"/>
        </w:rPr>
        <w:t xml:space="preserve">   A. SELECT * FROM students WHERE name = 'John';</w:t>
      </w:r>
    </w:p>
    <w:p>
      <w:pPr>
        <w:spacing w:line="360" w:lineRule="auto"/>
        <w:ind w:firstLine="425"/>
        <w:rPr>
          <w:rFonts w:hint="eastAsia" w:ascii="宋体" w:hAnsi="宋体" w:eastAsia="宋体" w:cs="宋体"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color w:val="FF0000"/>
          <w:sz w:val="18"/>
          <w:szCs w:val="18"/>
        </w:rPr>
        <w:t xml:space="preserve">   B. SELECT name FROM students WHERE id = 1;</w:t>
      </w:r>
    </w:p>
    <w:p>
      <w:pPr>
        <w:spacing w:line="360" w:lineRule="auto"/>
        <w:ind w:firstLine="425"/>
        <w:rPr>
          <w:rFonts w:hint="eastAsia" w:ascii="宋体" w:hAnsi="宋体" w:eastAsia="宋体" w:cs="宋体"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color w:val="FF0000"/>
          <w:sz w:val="18"/>
          <w:szCs w:val="18"/>
        </w:rPr>
        <w:t xml:space="preserve">   C. DELETE FROM students WHERE name = 'John';</w:t>
      </w:r>
    </w:p>
    <w:p>
      <w:pPr>
        <w:spacing w:line="360" w:lineRule="auto"/>
        <w:ind w:firstLine="425"/>
        <w:rPr>
          <w:rFonts w:hint="eastAsia" w:ascii="宋体" w:hAnsi="宋体" w:eastAsia="宋体" w:cs="宋体"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color w:val="FF0000"/>
          <w:sz w:val="18"/>
          <w:szCs w:val="18"/>
        </w:rPr>
        <w:t xml:space="preserve">   D. UPDATE students SET name = 'Jane' WHERE id = 1;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720" w:firstLineChars="0"/>
        <w:rPr>
          <w:rFonts w:hint="eastAsia" w:ascii="宋体" w:hAnsi="宋体" w:eastAsia="宋体" w:cs="宋体"/>
          <w:sz w:val="18"/>
          <w:szCs w:val="18"/>
        </w:rPr>
      </w:pPr>
      <w:bookmarkStart w:id="0" w:name="_GoBack"/>
      <w:bookmarkEnd w:id="0"/>
      <w:r>
        <w:rPr>
          <w:rFonts w:hint="eastAsia" w:ascii="宋体" w:hAnsi="宋体" w:eastAsia="宋体" w:cs="宋体"/>
          <w:sz w:val="18"/>
          <w:szCs w:val="18"/>
        </w:rPr>
        <w:t>2. 在MySQL中，以下哪些是索引类型？（  ）</w:t>
      </w:r>
    </w:p>
    <w:p>
      <w:pPr>
        <w:spacing w:line="360" w:lineRule="auto"/>
        <w:ind w:firstLine="425"/>
        <w:rPr>
          <w:rFonts w:hint="eastAsia" w:ascii="宋体" w:hAnsi="宋体" w:eastAsia="宋体" w:cs="宋体"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color w:val="FF0000"/>
          <w:sz w:val="18"/>
          <w:szCs w:val="18"/>
        </w:rPr>
        <w:t xml:space="preserve">   A. PRIMARY KEY</w:t>
      </w:r>
    </w:p>
    <w:p>
      <w:pPr>
        <w:spacing w:line="360" w:lineRule="auto"/>
        <w:ind w:firstLine="425"/>
        <w:rPr>
          <w:rFonts w:hint="eastAsia" w:ascii="宋体" w:hAnsi="宋体" w:eastAsia="宋体" w:cs="宋体"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color w:val="FF0000"/>
          <w:sz w:val="18"/>
          <w:szCs w:val="18"/>
        </w:rPr>
        <w:t xml:space="preserve">   B. UNIQUE</w:t>
      </w:r>
    </w:p>
    <w:p>
      <w:pPr>
        <w:spacing w:line="360" w:lineRule="auto"/>
        <w:ind w:firstLine="425"/>
        <w:rPr>
          <w:rFonts w:hint="eastAsia" w:ascii="宋体" w:hAnsi="宋体" w:eastAsia="宋体" w:cs="宋体"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color w:val="FF0000"/>
          <w:sz w:val="18"/>
          <w:szCs w:val="18"/>
        </w:rPr>
        <w:t xml:space="preserve">   C. FULLTEXT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D. FOREIGN KEY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3. 在MySQL中，以下哪些是聚合函数？（  ）</w:t>
      </w:r>
    </w:p>
    <w:p>
      <w:pPr>
        <w:spacing w:line="360" w:lineRule="auto"/>
        <w:ind w:firstLine="425"/>
        <w:rPr>
          <w:rFonts w:hint="eastAsia" w:ascii="宋体" w:hAnsi="宋体" w:eastAsia="宋体" w:cs="宋体"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color w:val="FF0000"/>
          <w:sz w:val="18"/>
          <w:szCs w:val="18"/>
        </w:rPr>
        <w:t xml:space="preserve">   A. AVG()</w:t>
      </w:r>
    </w:p>
    <w:p>
      <w:pPr>
        <w:spacing w:line="360" w:lineRule="auto"/>
        <w:ind w:firstLine="425"/>
        <w:rPr>
          <w:rFonts w:hint="eastAsia" w:ascii="宋体" w:hAnsi="宋体" w:eastAsia="宋体" w:cs="宋体"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color w:val="FF0000"/>
          <w:sz w:val="18"/>
          <w:szCs w:val="18"/>
        </w:rPr>
        <w:t xml:space="preserve">   B. SUM()</w:t>
      </w:r>
    </w:p>
    <w:p>
      <w:pPr>
        <w:spacing w:line="360" w:lineRule="auto"/>
        <w:ind w:firstLine="425"/>
        <w:rPr>
          <w:rFonts w:hint="eastAsia" w:ascii="宋体" w:hAnsi="宋体" w:eastAsia="宋体" w:cs="宋体"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color w:val="FF0000"/>
          <w:sz w:val="18"/>
          <w:szCs w:val="18"/>
        </w:rPr>
        <w:t xml:space="preserve">   C. COUNT()</w:t>
      </w:r>
    </w:p>
    <w:p>
      <w:pPr>
        <w:spacing w:line="360" w:lineRule="auto"/>
        <w:ind w:firstLine="425"/>
        <w:rPr>
          <w:rFonts w:hint="eastAsia" w:ascii="宋体" w:hAnsi="宋体" w:eastAsia="宋体" w:cs="宋体"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color w:val="FF0000"/>
          <w:sz w:val="18"/>
          <w:szCs w:val="18"/>
        </w:rPr>
        <w:t xml:space="preserve">   D. GROUP_CONCAT()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4. 在MySQL中，以下哪些是数据类型？（  ）</w:t>
      </w:r>
    </w:p>
    <w:p>
      <w:pPr>
        <w:spacing w:line="360" w:lineRule="auto"/>
        <w:ind w:firstLine="425"/>
        <w:rPr>
          <w:rFonts w:hint="eastAsia" w:ascii="宋体" w:hAnsi="宋体" w:eastAsia="宋体" w:cs="宋体"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color w:val="FF0000"/>
          <w:sz w:val="18"/>
          <w:szCs w:val="18"/>
        </w:rPr>
        <w:t xml:space="preserve">   A. INT</w:t>
      </w:r>
    </w:p>
    <w:p>
      <w:pPr>
        <w:spacing w:line="360" w:lineRule="auto"/>
        <w:ind w:firstLine="425"/>
        <w:rPr>
          <w:rFonts w:hint="eastAsia" w:ascii="宋体" w:hAnsi="宋体" w:eastAsia="宋体" w:cs="宋体"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color w:val="FF0000"/>
          <w:sz w:val="18"/>
          <w:szCs w:val="18"/>
        </w:rPr>
        <w:t xml:space="preserve">   B. VARCHAR</w:t>
      </w:r>
    </w:p>
    <w:p>
      <w:pPr>
        <w:spacing w:line="360" w:lineRule="auto"/>
        <w:ind w:firstLine="425"/>
        <w:rPr>
          <w:rFonts w:hint="eastAsia" w:ascii="宋体" w:hAnsi="宋体" w:eastAsia="宋体" w:cs="宋体"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color w:val="FF0000"/>
          <w:sz w:val="18"/>
          <w:szCs w:val="18"/>
        </w:rPr>
        <w:t xml:space="preserve">   C. DATETIME</w:t>
      </w:r>
    </w:p>
    <w:p>
      <w:pPr>
        <w:spacing w:line="360" w:lineRule="auto"/>
        <w:ind w:firstLine="425"/>
        <w:rPr>
          <w:rFonts w:hint="eastAsia" w:ascii="宋体" w:hAnsi="宋体" w:eastAsia="宋体" w:cs="宋体"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color w:val="FF0000"/>
          <w:sz w:val="18"/>
          <w:szCs w:val="18"/>
        </w:rPr>
        <w:t xml:space="preserve">   D. BLOB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5. 在MySQL中，以下哪些是合法的排序方式？（  ）</w:t>
      </w:r>
    </w:p>
    <w:p>
      <w:pPr>
        <w:spacing w:line="360" w:lineRule="auto"/>
        <w:ind w:firstLine="425"/>
        <w:rPr>
          <w:rFonts w:hint="eastAsia" w:ascii="宋体" w:hAnsi="宋体" w:eastAsia="宋体" w:cs="宋体"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color w:val="FF0000"/>
          <w:sz w:val="18"/>
          <w:szCs w:val="18"/>
        </w:rPr>
        <w:t xml:space="preserve">   A. ORDER BY id ASC</w:t>
      </w:r>
    </w:p>
    <w:p>
      <w:pPr>
        <w:spacing w:line="360" w:lineRule="auto"/>
        <w:ind w:firstLine="425"/>
        <w:rPr>
          <w:rFonts w:hint="eastAsia" w:ascii="宋体" w:hAnsi="宋体" w:eastAsia="宋体" w:cs="宋体"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color w:val="FF0000"/>
          <w:sz w:val="18"/>
          <w:szCs w:val="18"/>
        </w:rPr>
        <w:t xml:space="preserve">   B. ORDER BY name DESC</w:t>
      </w:r>
    </w:p>
    <w:p>
      <w:pPr>
        <w:spacing w:line="360" w:lineRule="auto"/>
        <w:ind w:firstLine="425"/>
        <w:rPr>
          <w:rFonts w:hint="eastAsia" w:ascii="宋体" w:hAnsi="宋体" w:eastAsia="宋体" w:cs="宋体"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color w:val="FF0000"/>
          <w:sz w:val="18"/>
          <w:szCs w:val="18"/>
        </w:rPr>
        <w:t xml:space="preserve">   C. ORDER BY age ASC, name DESC</w:t>
      </w:r>
    </w:p>
    <w:p>
      <w:pPr>
        <w:spacing w:line="360" w:lineRule="auto"/>
        <w:ind w:firstLine="425"/>
        <w:rPr>
          <w:rFonts w:hint="eastAsia" w:ascii="宋体" w:hAnsi="宋体" w:eastAsia="宋体" w:cs="宋体"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color w:val="FF0000"/>
          <w:sz w:val="18"/>
          <w:szCs w:val="18"/>
        </w:rPr>
        <w:t xml:space="preserve">   D. ORDER BY 1 ASC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sz w:val="18"/>
          <w:szCs w:val="18"/>
        </w:rPr>
        <w:t>三、填空题（每题2分，共20分）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1. 在MySQL中，使用___</w:t>
      </w:r>
      <w:r>
        <w:rPr>
          <w:rFonts w:hint="eastAsia" w:ascii="宋体" w:hAnsi="宋体" w:cs="宋体"/>
          <w:sz w:val="18"/>
          <w:szCs w:val="18"/>
          <w:lang w:eastAsia="zh-CN"/>
        </w:rPr>
        <w:t>（</w:t>
      </w:r>
      <w:r>
        <w:rPr>
          <w:rFonts w:hint="eastAsia" w:ascii="宋体" w:hAnsi="宋体" w:cs="宋体"/>
          <w:sz w:val="18"/>
          <w:szCs w:val="18"/>
          <w:lang w:val="en-US" w:eastAsia="zh-CN"/>
        </w:rPr>
        <w:t>1</w:t>
      </w:r>
      <w:r>
        <w:rPr>
          <w:rFonts w:hint="eastAsia" w:ascii="宋体" w:hAnsi="宋体" w:cs="宋体"/>
          <w:sz w:val="18"/>
          <w:szCs w:val="18"/>
          <w:lang w:eastAsia="zh-CN"/>
        </w:rPr>
        <w:t>）</w:t>
      </w:r>
      <w:r>
        <w:rPr>
          <w:rFonts w:hint="eastAsia" w:ascii="宋体" w:hAnsi="宋体" w:eastAsia="宋体" w:cs="宋体"/>
          <w:sz w:val="18"/>
          <w:szCs w:val="18"/>
        </w:rPr>
        <w:t>_____命令可以查看当前数据库的所有表。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2. 如果要查询“students”表中所有学生的姓名和年龄，可以使用SQL语句___</w:t>
      </w:r>
      <w:r>
        <w:rPr>
          <w:rFonts w:hint="eastAsia" w:ascii="宋体" w:hAnsi="宋体" w:cs="宋体"/>
          <w:sz w:val="18"/>
          <w:szCs w:val="18"/>
          <w:lang w:eastAsia="zh-CN"/>
        </w:rPr>
        <w:t>（</w:t>
      </w:r>
      <w:r>
        <w:rPr>
          <w:rFonts w:hint="eastAsia" w:ascii="宋体" w:hAnsi="宋体" w:cs="宋体"/>
          <w:sz w:val="18"/>
          <w:szCs w:val="18"/>
          <w:lang w:val="en-US" w:eastAsia="zh-CN"/>
        </w:rPr>
        <w:t>2</w:t>
      </w:r>
      <w:r>
        <w:rPr>
          <w:rFonts w:hint="eastAsia" w:ascii="宋体" w:hAnsi="宋体" w:cs="宋体"/>
          <w:sz w:val="18"/>
          <w:szCs w:val="18"/>
          <w:lang w:eastAsia="zh-CN"/>
        </w:rPr>
        <w:t>）</w:t>
      </w:r>
      <w:r>
        <w:rPr>
          <w:rFonts w:hint="eastAsia" w:ascii="宋体" w:hAnsi="宋体" w:eastAsia="宋体" w:cs="宋体"/>
          <w:sz w:val="18"/>
          <w:szCs w:val="18"/>
        </w:rPr>
        <w:t>_____。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3. 在MySQL中，使用___</w:t>
      </w:r>
      <w:r>
        <w:rPr>
          <w:rFonts w:hint="eastAsia" w:ascii="宋体" w:hAnsi="宋体" w:cs="宋体"/>
          <w:sz w:val="18"/>
          <w:szCs w:val="18"/>
          <w:lang w:eastAsia="zh-CN"/>
        </w:rPr>
        <w:t>（</w:t>
      </w:r>
      <w:r>
        <w:rPr>
          <w:rFonts w:hint="eastAsia" w:ascii="宋体" w:hAnsi="宋体" w:cs="宋体"/>
          <w:sz w:val="18"/>
          <w:szCs w:val="18"/>
          <w:lang w:val="en-US" w:eastAsia="zh-CN"/>
        </w:rPr>
        <w:t>3</w:t>
      </w:r>
      <w:r>
        <w:rPr>
          <w:rFonts w:hint="eastAsia" w:ascii="宋体" w:hAnsi="宋体" w:cs="宋体"/>
          <w:sz w:val="18"/>
          <w:szCs w:val="18"/>
          <w:lang w:eastAsia="zh-CN"/>
        </w:rPr>
        <w:t>）</w:t>
      </w:r>
      <w:r>
        <w:rPr>
          <w:rFonts w:hint="eastAsia" w:ascii="宋体" w:hAnsi="宋体" w:eastAsia="宋体" w:cs="宋体"/>
          <w:sz w:val="18"/>
          <w:szCs w:val="18"/>
        </w:rPr>
        <w:t>_____命令可以查看表的结构。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4. 如果要查询“students”表中年龄大于20岁的学生，可以使用SQL语句___</w:t>
      </w:r>
      <w:r>
        <w:rPr>
          <w:rFonts w:hint="eastAsia" w:ascii="宋体" w:hAnsi="宋体" w:cs="宋体"/>
          <w:sz w:val="18"/>
          <w:szCs w:val="18"/>
          <w:lang w:eastAsia="zh-CN"/>
        </w:rPr>
        <w:t>（</w:t>
      </w:r>
      <w:r>
        <w:rPr>
          <w:rFonts w:hint="eastAsia" w:ascii="宋体" w:hAnsi="宋体" w:cs="宋体"/>
          <w:sz w:val="18"/>
          <w:szCs w:val="18"/>
          <w:lang w:val="en-US" w:eastAsia="zh-CN"/>
        </w:rPr>
        <w:t>4</w:t>
      </w:r>
      <w:r>
        <w:rPr>
          <w:rFonts w:hint="eastAsia" w:ascii="宋体" w:hAnsi="宋体" w:cs="宋体"/>
          <w:sz w:val="18"/>
          <w:szCs w:val="18"/>
          <w:lang w:eastAsia="zh-CN"/>
        </w:rPr>
        <w:t>）</w:t>
      </w:r>
      <w:r>
        <w:rPr>
          <w:rFonts w:hint="eastAsia" w:ascii="宋体" w:hAnsi="宋体" w:eastAsia="宋体" w:cs="宋体"/>
          <w:sz w:val="18"/>
          <w:szCs w:val="18"/>
        </w:rPr>
        <w:t>_____。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5. 在MySQL中，使用___</w:t>
      </w:r>
      <w:r>
        <w:rPr>
          <w:rFonts w:hint="eastAsia" w:ascii="宋体" w:hAnsi="宋体" w:cs="宋体"/>
          <w:sz w:val="18"/>
          <w:szCs w:val="18"/>
          <w:lang w:eastAsia="zh-CN"/>
        </w:rPr>
        <w:t>（</w:t>
      </w:r>
      <w:r>
        <w:rPr>
          <w:rFonts w:hint="eastAsia" w:ascii="宋体" w:hAnsi="宋体" w:cs="宋体"/>
          <w:sz w:val="18"/>
          <w:szCs w:val="18"/>
          <w:lang w:val="en-US" w:eastAsia="zh-CN"/>
        </w:rPr>
        <w:t>5</w:t>
      </w:r>
      <w:r>
        <w:rPr>
          <w:rFonts w:hint="eastAsia" w:ascii="宋体" w:hAnsi="宋体" w:cs="宋体"/>
          <w:sz w:val="18"/>
          <w:szCs w:val="18"/>
          <w:lang w:eastAsia="zh-CN"/>
        </w:rPr>
        <w:t>）</w:t>
      </w:r>
      <w:r>
        <w:rPr>
          <w:rFonts w:hint="eastAsia" w:ascii="宋体" w:hAnsi="宋体" w:eastAsia="宋体" w:cs="宋体"/>
          <w:sz w:val="18"/>
          <w:szCs w:val="18"/>
        </w:rPr>
        <w:t>_____命令可以查看数据库的用户权限。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6. 如果要查询“students”表中成绩最高的学生，可以使用SQL语句___</w:t>
      </w:r>
      <w:r>
        <w:rPr>
          <w:rFonts w:hint="eastAsia" w:ascii="宋体" w:hAnsi="宋体" w:cs="宋体"/>
          <w:sz w:val="18"/>
          <w:szCs w:val="18"/>
          <w:lang w:eastAsia="zh-CN"/>
        </w:rPr>
        <w:t>（</w:t>
      </w:r>
      <w:r>
        <w:rPr>
          <w:rFonts w:hint="eastAsia" w:ascii="宋体" w:hAnsi="宋体" w:cs="宋体"/>
          <w:sz w:val="18"/>
          <w:szCs w:val="18"/>
          <w:lang w:val="en-US" w:eastAsia="zh-CN"/>
        </w:rPr>
        <w:t>6</w:t>
      </w:r>
      <w:r>
        <w:rPr>
          <w:rFonts w:hint="eastAsia" w:ascii="宋体" w:hAnsi="宋体" w:cs="宋体"/>
          <w:sz w:val="18"/>
          <w:szCs w:val="18"/>
          <w:lang w:eastAsia="zh-CN"/>
        </w:rPr>
        <w:t>）</w:t>
      </w:r>
      <w:r>
        <w:rPr>
          <w:rFonts w:hint="eastAsia" w:ascii="宋体" w:hAnsi="宋体" w:eastAsia="宋体" w:cs="宋体"/>
          <w:sz w:val="18"/>
          <w:szCs w:val="18"/>
        </w:rPr>
        <w:t>_____。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7. 在MySQL中，使用___</w:t>
      </w:r>
      <w:r>
        <w:rPr>
          <w:rFonts w:hint="eastAsia" w:ascii="宋体" w:hAnsi="宋体" w:cs="宋体"/>
          <w:sz w:val="18"/>
          <w:szCs w:val="18"/>
          <w:lang w:eastAsia="zh-CN"/>
        </w:rPr>
        <w:t>（</w:t>
      </w:r>
      <w:r>
        <w:rPr>
          <w:rFonts w:hint="eastAsia" w:ascii="宋体" w:hAnsi="宋体" w:cs="宋体"/>
          <w:sz w:val="18"/>
          <w:szCs w:val="18"/>
          <w:lang w:val="en-US" w:eastAsia="zh-CN"/>
        </w:rPr>
        <w:t>7</w:t>
      </w:r>
      <w:r>
        <w:rPr>
          <w:rFonts w:hint="eastAsia" w:ascii="宋体" w:hAnsi="宋体" w:cs="宋体"/>
          <w:sz w:val="18"/>
          <w:szCs w:val="18"/>
          <w:lang w:eastAsia="zh-CN"/>
        </w:rPr>
        <w:t>）</w:t>
      </w:r>
      <w:r>
        <w:rPr>
          <w:rFonts w:hint="eastAsia" w:ascii="宋体" w:hAnsi="宋体" w:eastAsia="宋体" w:cs="宋体"/>
          <w:sz w:val="18"/>
          <w:szCs w:val="18"/>
        </w:rPr>
        <w:t>_____命令可以查看当前数据库的版本。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8. 如果要查询“students”表中所有学生的姓名和成绩，可以使用SQL语句___</w:t>
      </w:r>
      <w:r>
        <w:rPr>
          <w:rFonts w:hint="eastAsia" w:ascii="宋体" w:hAnsi="宋体" w:cs="宋体"/>
          <w:sz w:val="18"/>
          <w:szCs w:val="18"/>
          <w:lang w:eastAsia="zh-CN"/>
        </w:rPr>
        <w:t>（</w:t>
      </w:r>
      <w:r>
        <w:rPr>
          <w:rFonts w:hint="eastAsia" w:ascii="宋体" w:hAnsi="宋体" w:cs="宋体"/>
          <w:sz w:val="18"/>
          <w:szCs w:val="18"/>
          <w:lang w:val="en-US" w:eastAsia="zh-CN"/>
        </w:rPr>
        <w:t>8</w:t>
      </w:r>
      <w:r>
        <w:rPr>
          <w:rFonts w:hint="eastAsia" w:ascii="宋体" w:hAnsi="宋体" w:cs="宋体"/>
          <w:sz w:val="18"/>
          <w:szCs w:val="18"/>
          <w:lang w:eastAsia="zh-CN"/>
        </w:rPr>
        <w:t>）</w:t>
      </w:r>
      <w:r>
        <w:rPr>
          <w:rFonts w:hint="eastAsia" w:ascii="宋体" w:hAnsi="宋体" w:eastAsia="宋体" w:cs="宋体"/>
          <w:sz w:val="18"/>
          <w:szCs w:val="18"/>
        </w:rPr>
        <w:t>_____。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9. 在MySQL中，使用___</w:t>
      </w:r>
      <w:r>
        <w:rPr>
          <w:rFonts w:hint="eastAsia" w:ascii="宋体" w:hAnsi="宋体" w:cs="宋体"/>
          <w:sz w:val="18"/>
          <w:szCs w:val="18"/>
          <w:lang w:eastAsia="zh-CN"/>
        </w:rPr>
        <w:t>（</w:t>
      </w:r>
      <w:r>
        <w:rPr>
          <w:rFonts w:hint="eastAsia" w:ascii="宋体" w:hAnsi="宋体" w:cs="宋体"/>
          <w:sz w:val="18"/>
          <w:szCs w:val="18"/>
          <w:lang w:val="en-US" w:eastAsia="zh-CN"/>
        </w:rPr>
        <w:t>9</w:t>
      </w:r>
      <w:r>
        <w:rPr>
          <w:rFonts w:hint="eastAsia" w:ascii="宋体" w:hAnsi="宋体" w:cs="宋体"/>
          <w:sz w:val="18"/>
          <w:szCs w:val="18"/>
          <w:lang w:eastAsia="zh-CN"/>
        </w:rPr>
        <w:t>）</w:t>
      </w:r>
      <w:r>
        <w:rPr>
          <w:rFonts w:hint="eastAsia" w:ascii="宋体" w:hAnsi="宋体" w:eastAsia="宋体" w:cs="宋体"/>
          <w:sz w:val="18"/>
          <w:szCs w:val="18"/>
        </w:rPr>
        <w:t>_____命令可以查看当前数据库的名称。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10. 如果要查询“students”表中成绩在80到90之间的学生，可以使用SQL语句___</w:t>
      </w:r>
      <w:r>
        <w:rPr>
          <w:rFonts w:hint="eastAsia" w:ascii="宋体" w:hAnsi="宋体" w:cs="宋体"/>
          <w:sz w:val="18"/>
          <w:szCs w:val="18"/>
          <w:lang w:eastAsia="zh-CN"/>
        </w:rPr>
        <w:t>（</w:t>
      </w:r>
      <w:r>
        <w:rPr>
          <w:rFonts w:hint="eastAsia" w:ascii="宋体" w:hAnsi="宋体" w:cs="宋体"/>
          <w:sz w:val="18"/>
          <w:szCs w:val="18"/>
          <w:lang w:val="en-US" w:eastAsia="zh-CN"/>
        </w:rPr>
        <w:t>10</w:t>
      </w:r>
      <w:r>
        <w:rPr>
          <w:rFonts w:hint="eastAsia" w:ascii="宋体" w:hAnsi="宋体" w:cs="宋体"/>
          <w:sz w:val="18"/>
          <w:szCs w:val="18"/>
          <w:lang w:eastAsia="zh-CN"/>
        </w:rPr>
        <w:t>）</w:t>
      </w:r>
      <w:r>
        <w:rPr>
          <w:rFonts w:hint="eastAsia" w:ascii="宋体" w:hAnsi="宋体" w:eastAsia="宋体" w:cs="宋体"/>
          <w:sz w:val="18"/>
          <w:szCs w:val="18"/>
        </w:rPr>
        <w:t>_____。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b/>
          <w:bCs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sz w:val="18"/>
          <w:szCs w:val="18"/>
        </w:rPr>
        <w:t>四、简答题（每题10分，共30分）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1. 请简述MySQL中主键（PRIMARY KEY）和唯一索引（UNIQUE）的区别。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2. 请简述MySQL中事务（Transaction）的四大特性（ACID）。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3. 请简述MySQL中视图（View）的作用和优点。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b/>
          <w:bCs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b/>
          <w:bCs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sz w:val="18"/>
          <w:szCs w:val="18"/>
        </w:rPr>
        <w:t>五、综合应用题（15分）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假设有一个名为“orders”的表，包含以下列：id（订单ID），customer_id（客户ID），order_date（订单日期），total_amount（订单金额）。请编写SQL语句完成以下任务：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1. 查询所有订单的订单ID、客户ID和订单金额，并按订单金额降序排列。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2. 查询订单金额大于1000的订单，并显示订单ID和订单日期。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3. 查询每个客户的订单总数，并按订单总数降序排列。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4. 查询订单日期在2023年1月1日之后的订单，并显示订单ID和订单金额。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</w:t>
      </w:r>
    </w:p>
    <w:p>
      <w:pPr>
        <w:spacing w:line="360" w:lineRule="auto"/>
        <w:ind w:firstLine="425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5. 查询订单金额最高的订单，并显示订单ID、客户ID和订单金额。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8F13143"/>
    <w:rsid w:val="09D96FFE"/>
    <w:rsid w:val="0BF6333D"/>
    <w:rsid w:val="0DD7425F"/>
    <w:rsid w:val="1B15209A"/>
    <w:rsid w:val="29A578FC"/>
    <w:rsid w:val="3FB46303"/>
    <w:rsid w:val="40CC0682"/>
    <w:rsid w:val="414508EB"/>
    <w:rsid w:val="428779A2"/>
    <w:rsid w:val="43B90D55"/>
    <w:rsid w:val="4EF85266"/>
    <w:rsid w:val="5C487CF2"/>
    <w:rsid w:val="6A2F3E03"/>
    <w:rsid w:val="75A2555C"/>
    <w:rsid w:val="7C601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宋体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administrator</dc:creator>
  <dc:description>generated by python-docx</dc:description>
  <cp:lastModifiedBy>dave</cp:lastModifiedBy>
  <dcterms:modified xsi:type="dcterms:W3CDTF">2025-01-18T09:56:13Z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2077873AF8AD47FB96C60619607569F1</vt:lpwstr>
  </property>
</Properties>
</file>